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AA061" w14:textId="42EB8F8B" w:rsidR="00971A87" w:rsidRDefault="00971A87" w:rsidP="6652BC97">
      <w:pPr>
        <w:rPr>
          <w:b/>
          <w:bCs/>
          <w:sz w:val="22"/>
          <w:szCs w:val="22"/>
        </w:rPr>
      </w:pPr>
      <w:r w:rsidRPr="6652BC97">
        <w:rPr>
          <w:b/>
          <w:bCs/>
          <w:sz w:val="22"/>
          <w:szCs w:val="22"/>
        </w:rPr>
        <w:t xml:space="preserve">BIJLAGE </w:t>
      </w:r>
      <w:r w:rsidR="00F735A8" w:rsidRPr="6652BC97">
        <w:rPr>
          <w:b/>
          <w:bCs/>
          <w:sz w:val="22"/>
          <w:szCs w:val="22"/>
        </w:rPr>
        <w:t>F</w:t>
      </w:r>
      <w:r>
        <w:tab/>
      </w:r>
      <w:r w:rsidR="25644837" w:rsidRPr="6652BC97">
        <w:rPr>
          <w:b/>
          <w:bCs/>
          <w:sz w:val="22"/>
          <w:szCs w:val="22"/>
        </w:rPr>
        <w:t>Verklaring kerncompetenties</w:t>
      </w:r>
    </w:p>
    <w:p w14:paraId="11B7A579" w14:textId="77777777" w:rsidR="00971A87" w:rsidRDefault="00971A87" w:rsidP="00971A87"/>
    <w:p w14:paraId="4D53CCBA" w14:textId="77777777" w:rsidR="00971A87" w:rsidRDefault="00971A87" w:rsidP="00971A87">
      <w:pPr>
        <w:spacing w:line="264" w:lineRule="atLeast"/>
        <w:rPr>
          <w:rFonts w:eastAsia="Times New Roman"/>
        </w:rPr>
      </w:pPr>
      <w:r>
        <w:rPr>
          <w:rFonts w:eastAsia="Times New Roman"/>
        </w:rPr>
        <w:t>Inschrijver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670"/>
      </w:tblGrid>
      <w:tr w:rsidR="00971A87" w14:paraId="225E24CD" w14:textId="77777777" w:rsidTr="00D364F7">
        <w:trPr>
          <w:trHeight w:val="786"/>
        </w:trPr>
        <w:tc>
          <w:tcPr>
            <w:tcW w:w="3119" w:type="dxa"/>
            <w:vAlign w:val="center"/>
          </w:tcPr>
          <w:p w14:paraId="22E1D723" w14:textId="77777777" w:rsidR="00971A87" w:rsidRDefault="00971A87" w:rsidP="00D364F7">
            <w:pPr>
              <w:rPr>
                <w:rFonts w:eastAsia="Times New Roman"/>
              </w:rPr>
            </w:pPr>
            <w:r w:rsidRPr="00A44663">
              <w:rPr>
                <w:rFonts w:eastAsia="Times New Roman"/>
              </w:rPr>
              <w:t>Naam van onderneming of samenwerkingsverband</w:t>
            </w:r>
          </w:p>
        </w:tc>
        <w:tc>
          <w:tcPr>
            <w:tcW w:w="5670" w:type="dxa"/>
          </w:tcPr>
          <w:p w14:paraId="4D070BD7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</w:tbl>
    <w:p w14:paraId="10B6A351" w14:textId="77777777" w:rsidR="00971A87" w:rsidRDefault="00971A87" w:rsidP="00971A87">
      <w:pPr>
        <w:rPr>
          <w:rFonts w:eastAsia="Times New Roman"/>
        </w:rPr>
      </w:pPr>
    </w:p>
    <w:p w14:paraId="49A421E8" w14:textId="77777777" w:rsidR="00971A87" w:rsidRDefault="00971A87" w:rsidP="00971A87">
      <w:pPr>
        <w:rPr>
          <w:rFonts w:eastAsia="Times New Roman"/>
        </w:rPr>
      </w:pPr>
      <w:r>
        <w:rPr>
          <w:rFonts w:eastAsia="Times New Roman"/>
        </w:rPr>
        <w:t>Referentieopdracht</w:t>
      </w: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20"/>
      </w:tblGrid>
      <w:tr w:rsidR="00971A87" w14:paraId="2B3A9F41" w14:textId="77777777" w:rsidTr="04D6E09D">
        <w:trPr>
          <w:trHeight w:val="646"/>
        </w:trPr>
        <w:tc>
          <w:tcPr>
            <w:tcW w:w="4461" w:type="dxa"/>
            <w:vAlign w:val="center"/>
          </w:tcPr>
          <w:p w14:paraId="28A88088" w14:textId="58E55CB2" w:rsidR="00DE6493" w:rsidRPr="00DE6493" w:rsidRDefault="00DE6493" w:rsidP="00D364F7">
            <w:pPr>
              <w:rPr>
                <w:rFonts w:eastAsia="Times New Roman"/>
                <w:b/>
                <w:bCs/>
              </w:rPr>
            </w:pPr>
            <w:r w:rsidRPr="00DE6493">
              <w:rPr>
                <w:rFonts w:eastAsia="Times New Roman"/>
                <w:b/>
                <w:bCs/>
              </w:rPr>
              <w:t>Naam kerncompetentie</w:t>
            </w:r>
          </w:p>
          <w:p w14:paraId="38B5A610" w14:textId="7AF874DF" w:rsidR="00971A87" w:rsidRDefault="00971A87" w:rsidP="00D364F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Referentie bedoeld voor minimum eis(en)</w:t>
            </w:r>
          </w:p>
        </w:tc>
        <w:tc>
          <w:tcPr>
            <w:tcW w:w="4820" w:type="dxa"/>
          </w:tcPr>
          <w:p w14:paraId="2BB0730E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  <w:tr w:rsidR="00971A87" w14:paraId="53CB7D0C" w14:textId="77777777" w:rsidTr="04D6E09D">
        <w:trPr>
          <w:trHeight w:val="499"/>
        </w:trPr>
        <w:tc>
          <w:tcPr>
            <w:tcW w:w="4461" w:type="dxa"/>
            <w:vAlign w:val="center"/>
          </w:tcPr>
          <w:p w14:paraId="02FC38D0" w14:textId="77777777" w:rsidR="00971A87" w:rsidRDefault="00971A87" w:rsidP="00D364F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Naam opdracht</w:t>
            </w:r>
          </w:p>
        </w:tc>
        <w:tc>
          <w:tcPr>
            <w:tcW w:w="4820" w:type="dxa"/>
          </w:tcPr>
          <w:p w14:paraId="211C3FE2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  <w:tr w:rsidR="00971A87" w14:paraId="255685D7" w14:textId="77777777" w:rsidTr="04D6E09D">
        <w:trPr>
          <w:trHeight w:val="644"/>
        </w:trPr>
        <w:tc>
          <w:tcPr>
            <w:tcW w:w="4461" w:type="dxa"/>
            <w:vAlign w:val="center"/>
          </w:tcPr>
          <w:p w14:paraId="40890BD4" w14:textId="77777777" w:rsidR="00971A87" w:rsidRDefault="00971A87" w:rsidP="00D364F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Adres/locatie opdracht</w:t>
            </w:r>
          </w:p>
        </w:tc>
        <w:tc>
          <w:tcPr>
            <w:tcW w:w="4820" w:type="dxa"/>
          </w:tcPr>
          <w:p w14:paraId="64978F04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  <w:tr w:rsidR="00971A87" w14:paraId="5118B86E" w14:textId="77777777" w:rsidTr="04D6E09D">
        <w:tc>
          <w:tcPr>
            <w:tcW w:w="4461" w:type="dxa"/>
            <w:vAlign w:val="center"/>
          </w:tcPr>
          <w:p w14:paraId="0359467A" w14:textId="77777777" w:rsidR="00971A87" w:rsidRDefault="00971A87" w:rsidP="00D364F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Korte omschrijving werkzaamheden</w:t>
            </w:r>
          </w:p>
        </w:tc>
        <w:tc>
          <w:tcPr>
            <w:tcW w:w="4820" w:type="dxa"/>
          </w:tcPr>
          <w:p w14:paraId="12F160BC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  <w:tr w:rsidR="00971A87" w14:paraId="5676F698" w14:textId="77777777" w:rsidTr="04D6E09D">
        <w:trPr>
          <w:trHeight w:val="501"/>
        </w:trPr>
        <w:tc>
          <w:tcPr>
            <w:tcW w:w="4461" w:type="dxa"/>
            <w:vAlign w:val="center"/>
          </w:tcPr>
          <w:p w14:paraId="3C682D47" w14:textId="77777777" w:rsidR="00971A87" w:rsidRDefault="00971A87" w:rsidP="00D364F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Datum opdracht</w:t>
            </w:r>
          </w:p>
        </w:tc>
        <w:tc>
          <w:tcPr>
            <w:tcW w:w="4820" w:type="dxa"/>
          </w:tcPr>
          <w:p w14:paraId="039DC40E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  <w:tr w:rsidR="00971A87" w14:paraId="7EFB1371" w14:textId="77777777" w:rsidTr="04D6E09D">
        <w:trPr>
          <w:trHeight w:val="476"/>
        </w:trPr>
        <w:tc>
          <w:tcPr>
            <w:tcW w:w="4461" w:type="dxa"/>
            <w:vAlign w:val="center"/>
          </w:tcPr>
          <w:p w14:paraId="2CDF1730" w14:textId="77777777" w:rsidR="00971A87" w:rsidRDefault="00971A87" w:rsidP="00D364F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Datum tijdige oplevering</w:t>
            </w:r>
          </w:p>
        </w:tc>
        <w:tc>
          <w:tcPr>
            <w:tcW w:w="4820" w:type="dxa"/>
          </w:tcPr>
          <w:p w14:paraId="05894A7B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  <w:tr w:rsidR="00971A87" w14:paraId="66F50181" w14:textId="77777777" w:rsidTr="04D6E09D">
        <w:trPr>
          <w:trHeight w:val="481"/>
        </w:trPr>
        <w:tc>
          <w:tcPr>
            <w:tcW w:w="4461" w:type="dxa"/>
            <w:vAlign w:val="center"/>
          </w:tcPr>
          <w:p w14:paraId="0125D030" w14:textId="77777777" w:rsidR="00971A87" w:rsidRPr="00D31D2E" w:rsidRDefault="00971A87" w:rsidP="00D364F7">
            <w:pPr>
              <w:rPr>
                <w:rFonts w:eastAsia="Times New Roman"/>
              </w:rPr>
            </w:pPr>
            <w:r w:rsidRPr="00D31D2E">
              <w:rPr>
                <w:rFonts w:eastAsia="Times New Roman"/>
              </w:rPr>
              <w:t>Opdrachtsom (excl. btw)</w:t>
            </w:r>
          </w:p>
        </w:tc>
        <w:tc>
          <w:tcPr>
            <w:tcW w:w="4820" w:type="dxa"/>
          </w:tcPr>
          <w:p w14:paraId="22B077EA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  <w:tr w:rsidR="00971A87" w14:paraId="1C097CA7" w14:textId="77777777" w:rsidTr="04D6E09D">
        <w:trPr>
          <w:trHeight w:val="470"/>
        </w:trPr>
        <w:tc>
          <w:tcPr>
            <w:tcW w:w="4461" w:type="dxa"/>
            <w:vAlign w:val="center"/>
          </w:tcPr>
          <w:p w14:paraId="6047B1BA" w14:textId="77777777" w:rsidR="00971A87" w:rsidRPr="00D31D2E" w:rsidRDefault="00971A87" w:rsidP="00D364F7">
            <w:pPr>
              <w:rPr>
                <w:rFonts w:eastAsia="Times New Roman"/>
              </w:rPr>
            </w:pPr>
            <w:r w:rsidRPr="00D31D2E">
              <w:rPr>
                <w:rFonts w:eastAsia="Times New Roman"/>
              </w:rPr>
              <w:t>Gefactureerd bedrag (excl. btw)</w:t>
            </w:r>
          </w:p>
        </w:tc>
        <w:tc>
          <w:tcPr>
            <w:tcW w:w="4820" w:type="dxa"/>
          </w:tcPr>
          <w:p w14:paraId="397A1878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  <w:tr w:rsidR="00971A87" w14:paraId="3C928959" w14:textId="77777777" w:rsidTr="04D6E09D">
        <w:trPr>
          <w:trHeight w:val="562"/>
        </w:trPr>
        <w:tc>
          <w:tcPr>
            <w:tcW w:w="4461" w:type="dxa"/>
            <w:vAlign w:val="center"/>
          </w:tcPr>
          <w:p w14:paraId="32FFC9F7" w14:textId="77777777" w:rsidR="00971A87" w:rsidRPr="00D31D2E" w:rsidRDefault="00971A87" w:rsidP="00D364F7">
            <w:pPr>
              <w:rPr>
                <w:rFonts w:eastAsia="Times New Roman"/>
              </w:rPr>
            </w:pPr>
            <w:r w:rsidRPr="00D31D2E">
              <w:rPr>
                <w:rFonts w:eastAsia="Times New Roman"/>
              </w:rPr>
              <w:t>Naam opdrachtgever</w:t>
            </w:r>
          </w:p>
        </w:tc>
        <w:tc>
          <w:tcPr>
            <w:tcW w:w="4820" w:type="dxa"/>
          </w:tcPr>
          <w:p w14:paraId="19F3E485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  <w:tr w:rsidR="00971A87" w14:paraId="682EE57C" w14:textId="77777777" w:rsidTr="04D6E09D">
        <w:trPr>
          <w:trHeight w:val="698"/>
        </w:trPr>
        <w:tc>
          <w:tcPr>
            <w:tcW w:w="4461" w:type="dxa"/>
            <w:vAlign w:val="center"/>
          </w:tcPr>
          <w:p w14:paraId="5CABFCAA" w14:textId="77777777" w:rsidR="00971A87" w:rsidRPr="00D31D2E" w:rsidRDefault="00971A87" w:rsidP="00D364F7">
            <w:pPr>
              <w:rPr>
                <w:rFonts w:eastAsia="Times New Roman"/>
              </w:rPr>
            </w:pPr>
            <w:r w:rsidRPr="00D31D2E">
              <w:rPr>
                <w:rFonts w:eastAsia="Times New Roman"/>
              </w:rPr>
              <w:t>Naam contactpersoon opdrachtgever</w:t>
            </w:r>
          </w:p>
        </w:tc>
        <w:tc>
          <w:tcPr>
            <w:tcW w:w="4820" w:type="dxa"/>
          </w:tcPr>
          <w:p w14:paraId="4D08DDB9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  <w:tr w:rsidR="00971A87" w14:paraId="08746163" w14:textId="77777777" w:rsidTr="04D6E09D">
        <w:tc>
          <w:tcPr>
            <w:tcW w:w="4461" w:type="dxa"/>
            <w:vAlign w:val="center"/>
          </w:tcPr>
          <w:p w14:paraId="6A26B9BC" w14:textId="77777777" w:rsidR="00971A87" w:rsidRPr="00D31D2E" w:rsidRDefault="00971A87" w:rsidP="00D364F7">
            <w:pPr>
              <w:rPr>
                <w:rFonts w:eastAsia="Times New Roman"/>
              </w:rPr>
            </w:pPr>
            <w:r w:rsidRPr="00D31D2E">
              <w:rPr>
                <w:rFonts w:eastAsia="Times New Roman"/>
              </w:rPr>
              <w:t>Telefoonnummer contactpersoon opdrachtgever</w:t>
            </w:r>
          </w:p>
        </w:tc>
        <w:tc>
          <w:tcPr>
            <w:tcW w:w="4820" w:type="dxa"/>
          </w:tcPr>
          <w:p w14:paraId="6AB04C84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  <w:tr w:rsidR="00971A87" w14:paraId="3F670AC7" w14:textId="77777777" w:rsidTr="04D6E09D">
        <w:tc>
          <w:tcPr>
            <w:tcW w:w="4461" w:type="dxa"/>
            <w:vAlign w:val="center"/>
          </w:tcPr>
          <w:p w14:paraId="73C8C8FC" w14:textId="77777777" w:rsidR="00971A87" w:rsidRPr="00D31D2E" w:rsidRDefault="00971A87" w:rsidP="00D364F7">
            <w:pPr>
              <w:rPr>
                <w:rFonts w:eastAsia="Times New Roman"/>
              </w:rPr>
            </w:pPr>
            <w:r w:rsidRPr="00D31D2E">
              <w:rPr>
                <w:rFonts w:eastAsia="Times New Roman"/>
              </w:rPr>
              <w:t>Indien de gevraagde kerncompetentie een onderdeel is geweest van de referentieopdracht, geldt alleen het aandeel van de omzet van de desbetreffende kerncompetentie.</w:t>
            </w:r>
          </w:p>
          <w:p w14:paraId="78D36A53" w14:textId="77777777" w:rsidR="00971A87" w:rsidRPr="00D31D2E" w:rsidRDefault="00971A87" w:rsidP="00D364F7">
            <w:pPr>
              <w:rPr>
                <w:rFonts w:eastAsia="Times New Roman"/>
              </w:rPr>
            </w:pPr>
            <w:r w:rsidRPr="00D31D2E">
              <w:rPr>
                <w:rFonts w:eastAsia="Times New Roman"/>
              </w:rPr>
              <w:t>Aangeven wat het aandeel (in euro, excl. btw) van de desbetreffende kerncompetentie betreft.</w:t>
            </w:r>
          </w:p>
        </w:tc>
        <w:tc>
          <w:tcPr>
            <w:tcW w:w="4820" w:type="dxa"/>
          </w:tcPr>
          <w:p w14:paraId="61A2D8E1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  <w:tr w:rsidR="00971A87" w14:paraId="460B1B6A" w14:textId="77777777" w:rsidTr="04D6E09D">
        <w:tc>
          <w:tcPr>
            <w:tcW w:w="4461" w:type="dxa"/>
            <w:vAlign w:val="center"/>
          </w:tcPr>
          <w:p w14:paraId="6F15425E" w14:textId="1A01D706" w:rsidR="00971A87" w:rsidRPr="00D31D2E" w:rsidRDefault="00971A87" w:rsidP="53570B1B">
            <w:pPr>
              <w:rPr>
                <w:rFonts w:eastAsia="Times New Roman"/>
              </w:rPr>
            </w:pPr>
            <w:r>
              <w:t>Indien de referentieopdracht is uitgevoerd in samenwerkingsverband van ondernemers en/of met/door derden:</w:t>
            </w:r>
          </w:p>
          <w:p w14:paraId="1D9FF454" w14:textId="37FB51C3" w:rsidR="00971A87" w:rsidRPr="00D31D2E" w:rsidRDefault="00971A87" w:rsidP="53570B1B">
            <w:pPr>
              <w:rPr>
                <w:rFonts w:eastAsia="Times New Roman"/>
              </w:rPr>
            </w:pPr>
            <w:r>
              <w:t>-</w:t>
            </w:r>
            <w:r>
              <w:tab/>
              <w:t>de namen van de betreffende ondernemers en de door hun uitgevoerde werkzaamheden;</w:t>
            </w:r>
          </w:p>
          <w:p w14:paraId="1C6D0ED0" w14:textId="42507C5A" w:rsidR="00971A87" w:rsidRPr="00D31D2E" w:rsidRDefault="00971A87" w:rsidP="53570B1B">
            <w:pPr>
              <w:rPr>
                <w:rFonts w:eastAsia="Times New Roman"/>
              </w:rPr>
            </w:pPr>
            <w:r>
              <w:t>-</w:t>
            </w:r>
            <w:r>
              <w:tab/>
              <w:t>het aandeel van elk van de betreffende ondernemingen in de inschrijvingssom of gefactureerd bedrag.</w:t>
            </w:r>
          </w:p>
        </w:tc>
        <w:tc>
          <w:tcPr>
            <w:tcW w:w="4820" w:type="dxa"/>
          </w:tcPr>
          <w:p w14:paraId="1EDE024E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  <w:tr w:rsidR="00971A87" w14:paraId="4C954A2C" w14:textId="77777777" w:rsidTr="04D6E09D">
        <w:trPr>
          <w:trHeight w:val="690"/>
        </w:trPr>
        <w:tc>
          <w:tcPr>
            <w:tcW w:w="4461" w:type="dxa"/>
            <w:vAlign w:val="center"/>
          </w:tcPr>
          <w:p w14:paraId="33278A60" w14:textId="77777777" w:rsidR="00971A87" w:rsidRDefault="00971A87" w:rsidP="53570B1B">
            <w:pPr>
              <w:rPr>
                <w:rFonts w:eastAsia="Times New Roman"/>
              </w:rPr>
            </w:pPr>
            <w:r>
              <w:t xml:space="preserve">Aanvullende documentatie/informatie toegevoegd: </w:t>
            </w:r>
          </w:p>
        </w:tc>
        <w:tc>
          <w:tcPr>
            <w:tcW w:w="4820" w:type="dxa"/>
          </w:tcPr>
          <w:p w14:paraId="0EF448B0" w14:textId="77777777" w:rsidR="00971A87" w:rsidRDefault="00971A87" w:rsidP="00D364F7">
            <w:pPr>
              <w:rPr>
                <w:rFonts w:eastAsia="Times New Roman"/>
              </w:rPr>
            </w:pPr>
          </w:p>
        </w:tc>
      </w:tr>
    </w:tbl>
    <w:p w14:paraId="38C96C64" w14:textId="77777777" w:rsidR="007866F0" w:rsidRPr="007866F0" w:rsidRDefault="007866F0" w:rsidP="007866F0"/>
    <w:sectPr w:rsidR="007866F0" w:rsidRPr="007866F0" w:rsidSect="00816AF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871" w:right="1134" w:bottom="1418" w:left="1134" w:header="0" w:footer="39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8C686" w14:textId="77777777" w:rsidR="00971A87" w:rsidRDefault="00971A87">
      <w:r>
        <w:separator/>
      </w:r>
    </w:p>
  </w:endnote>
  <w:endnote w:type="continuationSeparator" w:id="0">
    <w:p w14:paraId="57D9391C" w14:textId="77777777" w:rsidR="00971A87" w:rsidRDefault="00971A87">
      <w:r>
        <w:continuationSeparator/>
      </w:r>
    </w:p>
  </w:endnote>
  <w:endnote w:type="continuationNotice" w:id="1">
    <w:p w14:paraId="74364959" w14:textId="77777777" w:rsidR="008F0F17" w:rsidRDefault="008F0F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68243984"/>
      <w:docPartObj>
        <w:docPartGallery w:val="Page Numbers (Bottom of Page)"/>
        <w:docPartUnique/>
      </w:docPartObj>
    </w:sdtPr>
    <w:sdtEndPr/>
    <w:sdtContent>
      <w:p w14:paraId="18DDF8D8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A02813" w14:textId="77777777" w:rsidR="00713A38" w:rsidRDefault="00713A3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ACE9E" w14:textId="77777777" w:rsidR="005C1431" w:rsidRDefault="005C1431">
    <w:pPr>
      <w:pStyle w:val="Voet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03021502"/>
      <w:docPartObj>
        <w:docPartGallery w:val="Page Numbers (Bottom of Page)"/>
        <w:docPartUnique/>
      </w:docPartObj>
    </w:sdtPr>
    <w:sdtEndPr/>
    <w:sdtContent>
      <w:p w14:paraId="4FEA8CDC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2AA118" w14:textId="77777777" w:rsidR="002E48FD" w:rsidRDefault="002E48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2710A" w14:textId="77777777" w:rsidR="00971A87" w:rsidRDefault="00971A87">
      <w:r>
        <w:separator/>
      </w:r>
    </w:p>
  </w:footnote>
  <w:footnote w:type="continuationSeparator" w:id="0">
    <w:p w14:paraId="2DBB1890" w14:textId="77777777" w:rsidR="00971A87" w:rsidRDefault="00971A87">
      <w:r>
        <w:continuationSeparator/>
      </w:r>
    </w:p>
  </w:footnote>
  <w:footnote w:type="continuationNotice" w:id="1">
    <w:p w14:paraId="2656DFC9" w14:textId="77777777" w:rsidR="008F0F17" w:rsidRDefault="008F0F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713A38" w14:paraId="731798A3" w14:textId="77777777" w:rsidTr="0023628B">
      <w:trPr>
        <w:cantSplit/>
        <w:trHeight w:val="397"/>
      </w:trPr>
      <w:tc>
        <w:tcPr>
          <w:tcW w:w="1418" w:type="dxa"/>
          <w:shd w:val="clear" w:color="auto" w:fill="auto"/>
        </w:tcPr>
        <w:p w14:paraId="56C64BFA" w14:textId="77777777" w:rsidR="00713A38" w:rsidRDefault="00713A38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105DA1DF" w14:textId="77777777" w:rsidR="00713A38" w:rsidRDefault="00713A38" w:rsidP="0023628B">
          <w:pPr>
            <w:pStyle w:val="Koptekst"/>
          </w:pPr>
        </w:p>
      </w:tc>
    </w:tr>
    <w:tr w:rsidR="00713A38" w14:paraId="0DD0056A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6B47A0FE" w14:textId="77777777" w:rsidR="00713A38" w:rsidRDefault="00713A38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35F8332D" w14:textId="77777777" w:rsidR="00713A38" w:rsidRDefault="00713A38" w:rsidP="0023628B">
          <w:pPr>
            <w:pStyle w:val="Koptekst"/>
          </w:pPr>
        </w:p>
      </w:tc>
    </w:tr>
  </w:tbl>
  <w:p w14:paraId="006C729A" w14:textId="77777777" w:rsidR="00713A38" w:rsidRDefault="00713A3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F91CA" w14:textId="77777777" w:rsidR="00713A38" w:rsidRDefault="00713A3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10763"/>
    </w:tblGrid>
    <w:tr w:rsidR="00713A38" w14:paraId="213F0AA8" w14:textId="77777777" w:rsidTr="002D1748">
      <w:trPr>
        <w:trHeight w:hRule="exact" w:val="340"/>
      </w:trPr>
      <w:tc>
        <w:tcPr>
          <w:tcW w:w="1144" w:type="dxa"/>
          <w:shd w:val="clear" w:color="auto" w:fill="auto"/>
        </w:tcPr>
        <w:p w14:paraId="4B81E30B" w14:textId="77777777" w:rsidR="00713A38" w:rsidRDefault="00713A38" w:rsidP="002D1748">
          <w:pPr>
            <w:pStyle w:val="Kenmerk"/>
          </w:pPr>
        </w:p>
      </w:tc>
      <w:tc>
        <w:tcPr>
          <w:tcW w:w="10763" w:type="dxa"/>
          <w:shd w:val="clear" w:color="auto" w:fill="auto"/>
        </w:tcPr>
        <w:p w14:paraId="50EFF962" w14:textId="77777777" w:rsidR="00713A38" w:rsidRDefault="00713A38" w:rsidP="002D1748">
          <w:pPr>
            <w:pStyle w:val="Kenmerk"/>
          </w:pPr>
        </w:p>
      </w:tc>
    </w:tr>
  </w:tbl>
  <w:p w14:paraId="0A8891A5" w14:textId="77777777" w:rsidR="00713A38" w:rsidRDefault="00713A3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pStyle w:val="lijstopsommingnummering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abstractNum w:abstractNumId="6" w15:restartNumberingAfterBreak="0">
    <w:nsid w:val="46893DC9"/>
    <w:multiLevelType w:val="hybridMultilevel"/>
    <w:tmpl w:val="0A0CD6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E0251C"/>
    <w:multiLevelType w:val="hybridMultilevel"/>
    <w:tmpl w:val="9E18A1E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776043">
    <w:abstractNumId w:val="2"/>
  </w:num>
  <w:num w:numId="2" w16cid:durableId="1274357914">
    <w:abstractNumId w:val="1"/>
  </w:num>
  <w:num w:numId="3" w16cid:durableId="1252928323">
    <w:abstractNumId w:val="0"/>
  </w:num>
  <w:num w:numId="4" w16cid:durableId="475102139">
    <w:abstractNumId w:val="3"/>
  </w:num>
  <w:num w:numId="5" w16cid:durableId="242645616">
    <w:abstractNumId w:val="5"/>
  </w:num>
  <w:num w:numId="6" w16cid:durableId="1609652800">
    <w:abstractNumId w:val="5"/>
  </w:num>
  <w:num w:numId="7" w16cid:durableId="252252399">
    <w:abstractNumId w:val="5"/>
  </w:num>
  <w:num w:numId="8" w16cid:durableId="373896703">
    <w:abstractNumId w:val="5"/>
  </w:num>
  <w:num w:numId="9" w16cid:durableId="1121269540">
    <w:abstractNumId w:val="4"/>
  </w:num>
  <w:num w:numId="10" w16cid:durableId="1402824695">
    <w:abstractNumId w:val="4"/>
  </w:num>
  <w:num w:numId="11" w16cid:durableId="1010646487">
    <w:abstractNumId w:val="5"/>
  </w:num>
  <w:num w:numId="12" w16cid:durableId="2073774762">
    <w:abstractNumId w:val="5"/>
  </w:num>
  <w:num w:numId="13" w16cid:durableId="1982154370">
    <w:abstractNumId w:val="5"/>
  </w:num>
  <w:num w:numId="14" w16cid:durableId="858352435">
    <w:abstractNumId w:val="6"/>
  </w:num>
  <w:num w:numId="15" w16cid:durableId="20280940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A87"/>
    <w:rsid w:val="0000182F"/>
    <w:rsid w:val="000138D2"/>
    <w:rsid w:val="00045278"/>
    <w:rsid w:val="00062E5C"/>
    <w:rsid w:val="000652D2"/>
    <w:rsid w:val="000700FE"/>
    <w:rsid w:val="000721D5"/>
    <w:rsid w:val="00081E8B"/>
    <w:rsid w:val="00087F8F"/>
    <w:rsid w:val="000B0647"/>
    <w:rsid w:val="000D2944"/>
    <w:rsid w:val="000D7F29"/>
    <w:rsid w:val="000E3F54"/>
    <w:rsid w:val="000F2D4E"/>
    <w:rsid w:val="000F5E05"/>
    <w:rsid w:val="000F5F8B"/>
    <w:rsid w:val="000F728F"/>
    <w:rsid w:val="00101DFF"/>
    <w:rsid w:val="00130C9A"/>
    <w:rsid w:val="00146ED6"/>
    <w:rsid w:val="00153860"/>
    <w:rsid w:val="00155D2D"/>
    <w:rsid w:val="001737AD"/>
    <w:rsid w:val="001A1C14"/>
    <w:rsid w:val="001B1F7E"/>
    <w:rsid w:val="001B65DE"/>
    <w:rsid w:val="001C03BE"/>
    <w:rsid w:val="001C5E61"/>
    <w:rsid w:val="001D450F"/>
    <w:rsid w:val="001E2B72"/>
    <w:rsid w:val="001E2D3E"/>
    <w:rsid w:val="00222D71"/>
    <w:rsid w:val="002304A9"/>
    <w:rsid w:val="0023628B"/>
    <w:rsid w:val="00245C63"/>
    <w:rsid w:val="002644B1"/>
    <w:rsid w:val="00270385"/>
    <w:rsid w:val="002936E3"/>
    <w:rsid w:val="00294087"/>
    <w:rsid w:val="002960F9"/>
    <w:rsid w:val="002A16DF"/>
    <w:rsid w:val="002D1748"/>
    <w:rsid w:val="002E0806"/>
    <w:rsid w:val="002E1D90"/>
    <w:rsid w:val="002E48FD"/>
    <w:rsid w:val="002F4685"/>
    <w:rsid w:val="003018AB"/>
    <w:rsid w:val="003151AD"/>
    <w:rsid w:val="00317079"/>
    <w:rsid w:val="003369A3"/>
    <w:rsid w:val="00352E6E"/>
    <w:rsid w:val="00370A69"/>
    <w:rsid w:val="00373C81"/>
    <w:rsid w:val="003A4A36"/>
    <w:rsid w:val="003E0A90"/>
    <w:rsid w:val="00413744"/>
    <w:rsid w:val="0042259D"/>
    <w:rsid w:val="004317A3"/>
    <w:rsid w:val="00444721"/>
    <w:rsid w:val="00464D2A"/>
    <w:rsid w:val="00471103"/>
    <w:rsid w:val="0049169D"/>
    <w:rsid w:val="004A2836"/>
    <w:rsid w:val="004D4E5B"/>
    <w:rsid w:val="004E2F3F"/>
    <w:rsid w:val="004F2305"/>
    <w:rsid w:val="00543508"/>
    <w:rsid w:val="00547595"/>
    <w:rsid w:val="005576FD"/>
    <w:rsid w:val="00573DEF"/>
    <w:rsid w:val="005769AD"/>
    <w:rsid w:val="00595803"/>
    <w:rsid w:val="00597891"/>
    <w:rsid w:val="005A09C7"/>
    <w:rsid w:val="005B1943"/>
    <w:rsid w:val="005B6D4C"/>
    <w:rsid w:val="005C1431"/>
    <w:rsid w:val="005D04E3"/>
    <w:rsid w:val="005D14C3"/>
    <w:rsid w:val="005D4605"/>
    <w:rsid w:val="006019E7"/>
    <w:rsid w:val="006029F6"/>
    <w:rsid w:val="006114DD"/>
    <w:rsid w:val="00612F23"/>
    <w:rsid w:val="006139E7"/>
    <w:rsid w:val="00625A55"/>
    <w:rsid w:val="006270D4"/>
    <w:rsid w:val="006445DE"/>
    <w:rsid w:val="00644793"/>
    <w:rsid w:val="00657D34"/>
    <w:rsid w:val="00663D80"/>
    <w:rsid w:val="00665F82"/>
    <w:rsid w:val="00676F05"/>
    <w:rsid w:val="006D679C"/>
    <w:rsid w:val="006D7F5E"/>
    <w:rsid w:val="006F29BF"/>
    <w:rsid w:val="00704C08"/>
    <w:rsid w:val="00713A38"/>
    <w:rsid w:val="00752E48"/>
    <w:rsid w:val="00781755"/>
    <w:rsid w:val="007825BE"/>
    <w:rsid w:val="007839C9"/>
    <w:rsid w:val="007866F0"/>
    <w:rsid w:val="007D21F3"/>
    <w:rsid w:val="007D4666"/>
    <w:rsid w:val="00815F61"/>
    <w:rsid w:val="00816AF9"/>
    <w:rsid w:val="008320BC"/>
    <w:rsid w:val="0084090D"/>
    <w:rsid w:val="00844BEB"/>
    <w:rsid w:val="00851215"/>
    <w:rsid w:val="0085611E"/>
    <w:rsid w:val="008702E6"/>
    <w:rsid w:val="008760CE"/>
    <w:rsid w:val="0088501C"/>
    <w:rsid w:val="008A09B5"/>
    <w:rsid w:val="008A0A7D"/>
    <w:rsid w:val="008A19F5"/>
    <w:rsid w:val="008D33C4"/>
    <w:rsid w:val="008D4C91"/>
    <w:rsid w:val="008F0F17"/>
    <w:rsid w:val="00905574"/>
    <w:rsid w:val="00907863"/>
    <w:rsid w:val="00911E57"/>
    <w:rsid w:val="00923CEE"/>
    <w:rsid w:val="009246DA"/>
    <w:rsid w:val="00926422"/>
    <w:rsid w:val="00930C49"/>
    <w:rsid w:val="009325FB"/>
    <w:rsid w:val="00971A87"/>
    <w:rsid w:val="009742A8"/>
    <w:rsid w:val="00982DBD"/>
    <w:rsid w:val="00993528"/>
    <w:rsid w:val="009A0D2B"/>
    <w:rsid w:val="009B5BA2"/>
    <w:rsid w:val="009C5116"/>
    <w:rsid w:val="009C72F0"/>
    <w:rsid w:val="009D102C"/>
    <w:rsid w:val="009F1BCA"/>
    <w:rsid w:val="00A15FFA"/>
    <w:rsid w:val="00A1688D"/>
    <w:rsid w:val="00A20FF7"/>
    <w:rsid w:val="00A254C8"/>
    <w:rsid w:val="00A323A8"/>
    <w:rsid w:val="00A34A14"/>
    <w:rsid w:val="00A53B15"/>
    <w:rsid w:val="00A55EEA"/>
    <w:rsid w:val="00A56C97"/>
    <w:rsid w:val="00A77031"/>
    <w:rsid w:val="00A8313E"/>
    <w:rsid w:val="00A96A06"/>
    <w:rsid w:val="00AA38FE"/>
    <w:rsid w:val="00AF1471"/>
    <w:rsid w:val="00AF48F9"/>
    <w:rsid w:val="00B13A1B"/>
    <w:rsid w:val="00B4408E"/>
    <w:rsid w:val="00B47772"/>
    <w:rsid w:val="00B550B9"/>
    <w:rsid w:val="00B56C64"/>
    <w:rsid w:val="00B731E4"/>
    <w:rsid w:val="00B77818"/>
    <w:rsid w:val="00B80EC3"/>
    <w:rsid w:val="00B8655F"/>
    <w:rsid w:val="00BA51C5"/>
    <w:rsid w:val="00BA6D84"/>
    <w:rsid w:val="00BB1CB3"/>
    <w:rsid w:val="00BC2211"/>
    <w:rsid w:val="00BF0858"/>
    <w:rsid w:val="00BF63CE"/>
    <w:rsid w:val="00C10DA1"/>
    <w:rsid w:val="00C14108"/>
    <w:rsid w:val="00C24684"/>
    <w:rsid w:val="00C32970"/>
    <w:rsid w:val="00C42533"/>
    <w:rsid w:val="00C612F9"/>
    <w:rsid w:val="00CA14F4"/>
    <w:rsid w:val="00CC406D"/>
    <w:rsid w:val="00D05FC7"/>
    <w:rsid w:val="00D17E42"/>
    <w:rsid w:val="00D40560"/>
    <w:rsid w:val="00D4268A"/>
    <w:rsid w:val="00D54DEA"/>
    <w:rsid w:val="00D57B19"/>
    <w:rsid w:val="00D605DB"/>
    <w:rsid w:val="00D8453C"/>
    <w:rsid w:val="00DA7EF0"/>
    <w:rsid w:val="00DC210E"/>
    <w:rsid w:val="00DC3AD8"/>
    <w:rsid w:val="00DC7A91"/>
    <w:rsid w:val="00DD1C06"/>
    <w:rsid w:val="00DE3A8A"/>
    <w:rsid w:val="00DE6493"/>
    <w:rsid w:val="00E70C32"/>
    <w:rsid w:val="00E83488"/>
    <w:rsid w:val="00E9456E"/>
    <w:rsid w:val="00EC3AD8"/>
    <w:rsid w:val="00ED3122"/>
    <w:rsid w:val="00ED3DEB"/>
    <w:rsid w:val="00ED6943"/>
    <w:rsid w:val="00F10F4C"/>
    <w:rsid w:val="00F23CC1"/>
    <w:rsid w:val="00F349BD"/>
    <w:rsid w:val="00F46E1D"/>
    <w:rsid w:val="00F70DCF"/>
    <w:rsid w:val="00F735A8"/>
    <w:rsid w:val="00F860AD"/>
    <w:rsid w:val="00F92976"/>
    <w:rsid w:val="00F97258"/>
    <w:rsid w:val="00FA5214"/>
    <w:rsid w:val="00FC7A75"/>
    <w:rsid w:val="00FF499E"/>
    <w:rsid w:val="04D6E09D"/>
    <w:rsid w:val="25644837"/>
    <w:rsid w:val="53570B1B"/>
    <w:rsid w:val="6652B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0DDC6E"/>
  <w15:chartTrackingRefBased/>
  <w15:docId w15:val="{A98C3137-5C34-4E5D-915E-6A2E8C9D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tekst"/>
    <w:qFormat/>
    <w:rsid w:val="00971A87"/>
    <w:rPr>
      <w:rFonts w:ascii="Verdana" w:eastAsia="Verdana" w:hAnsi="Verdana"/>
      <w:kern w:val="0"/>
      <w14:ligatures w14:val="none"/>
    </w:rPr>
  </w:style>
  <w:style w:type="paragraph" w:styleId="Kop1">
    <w:name w:val="heading 1"/>
    <w:aliases w:val="Heading 1 met nummering"/>
    <w:basedOn w:val="Standaard"/>
    <w:next w:val="Standaard"/>
    <w:link w:val="Kop1Char"/>
    <w:qFormat/>
    <w:rsid w:val="006139E7"/>
    <w:pPr>
      <w:keepNext/>
      <w:numPr>
        <w:numId w:val="13"/>
      </w:numPr>
      <w:spacing w:before="360" w:line="360" w:lineRule="auto"/>
      <w:outlineLvl w:val="0"/>
    </w:pPr>
    <w:rPr>
      <w:rFonts w:ascii="Arial" w:eastAsia="Times New Roman" w:hAnsi="Arial"/>
      <w:b/>
      <w:color w:val="0076A8"/>
      <w:kern w:val="2"/>
      <w:sz w:val="32"/>
      <w:szCs w:val="32"/>
      <w:lang w:eastAsia="en-US"/>
      <w14:ligatures w14:val="standardContextual"/>
    </w:rPr>
  </w:style>
  <w:style w:type="paragraph" w:styleId="Kop2">
    <w:name w:val="heading 2"/>
    <w:aliases w:val="Heading 2 met nummering"/>
    <w:basedOn w:val="Kop1"/>
    <w:next w:val="Standaard"/>
    <w:link w:val="Kop2Char"/>
    <w:qFormat/>
    <w:rsid w:val="008A0A7D"/>
    <w:pPr>
      <w:numPr>
        <w:ilvl w:val="1"/>
      </w:numPr>
      <w:outlineLvl w:val="1"/>
    </w:pPr>
    <w:rPr>
      <w:sz w:val="26"/>
    </w:rPr>
  </w:style>
  <w:style w:type="paragraph" w:styleId="Kop3">
    <w:name w:val="heading 3"/>
    <w:aliases w:val="Heading 3 met nummering"/>
    <w:basedOn w:val="Kop2"/>
    <w:next w:val="Standaard"/>
    <w:link w:val="Kop3Char"/>
    <w:qFormat/>
    <w:rsid w:val="006139E7"/>
    <w:pPr>
      <w:numPr>
        <w:ilvl w:val="2"/>
      </w:numPr>
      <w:outlineLvl w:val="2"/>
    </w:pPr>
    <w:rPr>
      <w:sz w:val="24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 w:line="360" w:lineRule="auto"/>
      <w:outlineLvl w:val="3"/>
    </w:pPr>
    <w:rPr>
      <w:rFonts w:ascii="Calibri" w:eastAsia="Times New Roman" w:hAnsi="Calibri"/>
      <w:b/>
      <w:bCs/>
      <w:kern w:val="2"/>
      <w:sz w:val="28"/>
      <w:szCs w:val="28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 w:line="360" w:lineRule="auto"/>
      <w:outlineLvl w:val="4"/>
    </w:pPr>
    <w:rPr>
      <w:rFonts w:ascii="Calibri" w:eastAsia="Times New Roman" w:hAnsi="Calibri"/>
      <w:b/>
      <w:bCs/>
      <w:i/>
      <w:iCs/>
      <w:kern w:val="2"/>
      <w:sz w:val="26"/>
      <w:szCs w:val="26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 w:line="360" w:lineRule="auto"/>
      <w:outlineLvl w:val="5"/>
    </w:pPr>
    <w:rPr>
      <w:rFonts w:ascii="Calibri" w:eastAsia="Times New Roman" w:hAnsi="Calibri"/>
      <w:b/>
      <w:bCs/>
      <w:kern w:val="2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 w:line="360" w:lineRule="auto"/>
      <w:outlineLvl w:val="6"/>
    </w:pPr>
    <w:rPr>
      <w:rFonts w:ascii="Calibri" w:eastAsia="Times New Roman" w:hAnsi="Calibri"/>
      <w:kern w:val="2"/>
      <w:sz w:val="24"/>
      <w:szCs w:val="24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 w:line="360" w:lineRule="auto"/>
      <w:outlineLvl w:val="7"/>
    </w:pPr>
    <w:rPr>
      <w:rFonts w:ascii="Calibri" w:eastAsia="Times New Roman" w:hAnsi="Calibri"/>
      <w:i/>
      <w:iCs/>
      <w:kern w:val="2"/>
      <w:sz w:val="24"/>
      <w:szCs w:val="24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 w:line="360" w:lineRule="auto"/>
      <w:outlineLvl w:val="8"/>
    </w:pPr>
    <w:rPr>
      <w:rFonts w:ascii="Cambria" w:eastAsia="Times New Roman" w:hAnsi="Cambria"/>
      <w:kern w:val="2"/>
      <w:szCs w:val="2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spacing w:line="360" w:lineRule="auto"/>
      <w:ind w:left="709" w:hanging="709"/>
    </w:pPr>
    <w:rPr>
      <w:rFonts w:ascii="Arial" w:eastAsia="Times New Roman" w:hAnsi="Arial"/>
      <w:kern w:val="2"/>
      <w:lang w:eastAsia="en-US"/>
      <w14:ligatures w14:val="standardContextual"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  <w:spacing w:line="360" w:lineRule="auto"/>
    </w:pPr>
    <w:rPr>
      <w:rFonts w:ascii="Arial" w:eastAsia="Times New Roman" w:hAnsi="Arial"/>
      <w:kern w:val="2"/>
      <w:lang w:eastAsia="en-US"/>
      <w14:ligatures w14:val="standardContextual"/>
    </w:r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  <w:spacing w:line="360" w:lineRule="auto"/>
    </w:pPr>
    <w:rPr>
      <w:rFonts w:ascii="Arial" w:eastAsia="Times New Roman" w:hAnsi="Arial"/>
      <w:kern w:val="2"/>
      <w:lang w:eastAsia="en-US"/>
      <w14:ligatures w14:val="standardContextual"/>
    </w:r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tie">
    <w:name w:val="Referentie"/>
    <w:basedOn w:val="Standaard"/>
    <w:qFormat/>
    <w:rsid w:val="00BA6D84"/>
    <w:pPr>
      <w:spacing w:line="360" w:lineRule="auto"/>
    </w:pPr>
    <w:rPr>
      <w:rFonts w:ascii="Arial" w:eastAsia="Times New Roman" w:hAnsi="Arial"/>
      <w:kern w:val="2"/>
      <w:sz w:val="16"/>
      <w:lang w:eastAsia="en-US"/>
      <w14:ligatures w14:val="standardContextual"/>
    </w:rPr>
  </w:style>
  <w:style w:type="paragraph" w:customStyle="1" w:styleId="Kenmerk">
    <w:name w:val="Kenmerk"/>
    <w:basedOn w:val="Standaard"/>
    <w:qFormat/>
    <w:rsid w:val="006139E7"/>
    <w:pPr>
      <w:spacing w:line="360" w:lineRule="auto"/>
    </w:pPr>
    <w:rPr>
      <w:rFonts w:ascii="Arial" w:eastAsia="Times New Roman" w:hAnsi="Arial"/>
      <w:i/>
      <w:kern w:val="2"/>
      <w:lang w:eastAsia="en-US"/>
      <w14:ligatures w14:val="standardContextual"/>
    </w:rPr>
  </w:style>
  <w:style w:type="paragraph" w:customStyle="1" w:styleId="Referentietitel">
    <w:name w:val="Referentie titel"/>
    <w:basedOn w:val="Referentie"/>
    <w:qFormat/>
    <w:rsid w:val="006139E7"/>
    <w:rPr>
      <w:b/>
      <w:color w:val="0076A8"/>
      <w:lang w:val="en-US"/>
    </w:rPr>
  </w:style>
  <w:style w:type="character" w:customStyle="1" w:styleId="Kop1Char">
    <w:name w:val="Kop 1 Char"/>
    <w:aliases w:val="Heading 1 met nummering Char"/>
    <w:link w:val="Kop1"/>
    <w:rsid w:val="006139E7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Kop2Char">
    <w:name w:val="Kop 2 Char"/>
    <w:aliases w:val="Heading 2 met nummering Char"/>
    <w:link w:val="Kop2"/>
    <w:rsid w:val="008A0A7D"/>
    <w:rPr>
      <w:rFonts w:ascii="Arial" w:hAnsi="Arial"/>
      <w:b/>
      <w:color w:val="0076A8"/>
      <w:sz w:val="26"/>
      <w:szCs w:val="32"/>
      <w:lang w:eastAsia="en-US"/>
    </w:rPr>
  </w:style>
  <w:style w:type="character" w:customStyle="1" w:styleId="Kop3Char">
    <w:name w:val="Kop 3 Char"/>
    <w:aliases w:val="Heading 3 met nummering Char"/>
    <w:link w:val="Kop3"/>
    <w:rsid w:val="006139E7"/>
    <w:rPr>
      <w:rFonts w:ascii="Arial" w:hAnsi="Arial"/>
      <w:b/>
      <w:color w:val="0076A8"/>
      <w:sz w:val="24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rsid w:val="008A09B5"/>
    <w:rPr>
      <w:b/>
      <w:color w:val="005F94"/>
    </w:rPr>
  </w:style>
  <w:style w:type="paragraph" w:styleId="Inhopg2">
    <w:name w:val="toc 2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spacing w:line="360" w:lineRule="auto"/>
      <w:ind w:left="709" w:hanging="709"/>
    </w:pPr>
    <w:rPr>
      <w:rFonts w:ascii="Arial" w:eastAsia="Times New Roman" w:hAnsi="Arial"/>
      <w:kern w:val="2"/>
      <w:lang w:eastAsia="en-US"/>
      <w14:ligatures w14:val="standardContextual"/>
    </w:rPr>
  </w:style>
  <w:style w:type="paragraph" w:styleId="Inhopg3">
    <w:name w:val="toc 3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spacing w:line="360" w:lineRule="auto"/>
      <w:ind w:left="709" w:hanging="709"/>
    </w:pPr>
    <w:rPr>
      <w:rFonts w:ascii="Arial" w:eastAsia="Times New Roman" w:hAnsi="Arial"/>
      <w:kern w:val="2"/>
      <w:lang w:eastAsia="en-US"/>
      <w14:ligatures w14:val="standardContextual"/>
    </w:rPr>
  </w:style>
  <w:style w:type="paragraph" w:customStyle="1" w:styleId="Extratiteltekst">
    <w:name w:val="Extra titeltekst"/>
    <w:basedOn w:val="Standaard"/>
    <w:rsid w:val="006139E7"/>
    <w:rPr>
      <w:b/>
    </w:rPr>
  </w:style>
  <w:style w:type="paragraph" w:customStyle="1" w:styleId="lijstopsommingnummering">
    <w:name w:val="lijstopsomming nummering"/>
    <w:basedOn w:val="Standaard"/>
    <w:qFormat/>
    <w:rsid w:val="006139E7"/>
    <w:pPr>
      <w:numPr>
        <w:numId w:val="10"/>
      </w:numPr>
      <w:tabs>
        <w:tab w:val="left" w:pos="851"/>
      </w:tabs>
      <w:spacing w:line="360" w:lineRule="auto"/>
    </w:pPr>
    <w:rPr>
      <w:rFonts w:ascii="Arial" w:eastAsia="Times New Roman" w:hAnsi="Arial"/>
      <w:kern w:val="2"/>
      <w:lang w:eastAsia="en-US"/>
      <w14:ligatures w14:val="standardContextual"/>
    </w:rPr>
  </w:style>
  <w:style w:type="paragraph" w:customStyle="1" w:styleId="Paginanummering">
    <w:name w:val="Paginanummering"/>
    <w:basedOn w:val="Referentie"/>
    <w:qFormat/>
    <w:rsid w:val="006139E7"/>
    <w:pPr>
      <w:framePr w:wrap="around" w:vAnchor="page" w:hAnchor="page" w:y="15423"/>
      <w:jc w:val="center"/>
    </w:pPr>
    <w:rPr>
      <w:b/>
      <w:color w:val="C9E8FB"/>
    </w:rPr>
  </w:style>
  <w:style w:type="paragraph" w:customStyle="1" w:styleId="Heading2kop">
    <w:name w:val="Heading 2 (kop)"/>
    <w:basedOn w:val="Standaard"/>
    <w:qFormat/>
    <w:rsid w:val="006139E7"/>
    <w:pPr>
      <w:spacing w:line="360" w:lineRule="auto"/>
    </w:pPr>
    <w:rPr>
      <w:rFonts w:ascii="Arial" w:eastAsia="Times New Roman" w:hAnsi="Arial"/>
      <w:b/>
      <w:color w:val="0076A8"/>
      <w:kern w:val="2"/>
      <w:sz w:val="26"/>
      <w:lang w:eastAsia="en-US"/>
      <w14:ligatures w14:val="standardContextual"/>
    </w:rPr>
  </w:style>
  <w:style w:type="table" w:customStyle="1" w:styleId="SSCTabel">
    <w:name w:val="SSC Tabel"/>
    <w:basedOn w:val="Standaardtabel"/>
    <w:uiPriority w:val="99"/>
    <w:rsid w:val="00C24684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C24684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rsid w:val="007D4666"/>
    <w:rPr>
      <w:b/>
      <w:color w:val="005F94"/>
      <w:sz w:val="48"/>
    </w:rPr>
  </w:style>
  <w:style w:type="paragraph" w:customStyle="1" w:styleId="SSCTitelMemo">
    <w:name w:val="SSC Titel Memo"/>
    <w:basedOn w:val="Standaard"/>
    <w:rsid w:val="00BA6D84"/>
    <w:rPr>
      <w:b/>
      <w:color w:val="005F94"/>
    </w:rPr>
  </w:style>
  <w:style w:type="paragraph" w:customStyle="1" w:styleId="SSCTussenkop">
    <w:name w:val="SSC Tussenkop"/>
    <w:basedOn w:val="Standaard"/>
    <w:rsid w:val="00926422"/>
    <w:rPr>
      <w:b/>
      <w:color w:val="005F94"/>
      <w:sz w:val="32"/>
      <w:szCs w:val="32"/>
    </w:rPr>
  </w:style>
  <w:style w:type="paragraph" w:customStyle="1" w:styleId="voettekst0">
    <w:name w:val="voettekst"/>
    <w:basedOn w:val="Referentie"/>
    <w:qFormat/>
    <w:rsid w:val="007D4666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voettekst0"/>
    <w:rsid w:val="007D4666"/>
    <w:pPr>
      <w:framePr w:wrap="around"/>
    </w:pPr>
    <w:rPr>
      <w:noProof/>
      <w:color w:val="CF5200"/>
    </w:rPr>
  </w:style>
  <w:style w:type="character" w:customStyle="1" w:styleId="SSCToelichtingInhoud">
    <w:name w:val="SSC Toelichting Inhoud"/>
    <w:rsid w:val="001D450F"/>
    <w:rPr>
      <w:b/>
      <w:bCs/>
      <w:color w:val="005F94"/>
      <w:sz w:val="32"/>
    </w:rPr>
  </w:style>
  <w:style w:type="paragraph" w:styleId="Lijstalinea">
    <w:name w:val="List Paragraph"/>
    <w:basedOn w:val="Standaard"/>
    <w:uiPriority w:val="34"/>
    <w:rsid w:val="000F728F"/>
    <w:pPr>
      <w:ind w:left="720"/>
      <w:contextualSpacing/>
    </w:pPr>
  </w:style>
  <w:style w:type="paragraph" w:customStyle="1" w:styleId="Heading1titel">
    <w:name w:val="Heading 1 (titel)"/>
    <w:basedOn w:val="Kop1"/>
    <w:link w:val="Heading1titelChar"/>
    <w:qFormat/>
    <w:rsid w:val="009C72F0"/>
    <w:pPr>
      <w:numPr>
        <w:numId w:val="0"/>
      </w:numPr>
    </w:pPr>
  </w:style>
  <w:style w:type="paragraph" w:customStyle="1" w:styleId="Heading3tussenkop">
    <w:name w:val="Heading 3 (tussenkop)"/>
    <w:basedOn w:val="Standaard"/>
    <w:link w:val="Heading3tussenkopChar"/>
    <w:qFormat/>
    <w:rsid w:val="009C72F0"/>
    <w:rPr>
      <w:rFonts w:ascii="Arial" w:eastAsia="Times New Roman" w:hAnsi="Arial" w:cs="Arial"/>
      <w:b/>
      <w:color w:val="0076A8"/>
      <w:kern w:val="2"/>
      <w:sz w:val="24"/>
      <w:szCs w:val="24"/>
      <w:lang w:eastAsia="en-US"/>
      <w14:ligatures w14:val="standardContextual"/>
    </w:rPr>
  </w:style>
  <w:style w:type="character" w:customStyle="1" w:styleId="Heading1titelChar">
    <w:name w:val="Heading 1 (titel) Char"/>
    <w:basedOn w:val="Kop1Char"/>
    <w:link w:val="Heading1titel"/>
    <w:rsid w:val="009C72F0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Heading3tussenkopChar">
    <w:name w:val="Heading 3 (tussenkop) Char"/>
    <w:basedOn w:val="Standaardalinea-lettertype"/>
    <w:link w:val="Heading3tussenkop"/>
    <w:rsid w:val="009C72F0"/>
    <w:rPr>
      <w:rFonts w:ascii="Arial" w:hAnsi="Arial" w:cs="Arial"/>
      <w:b/>
      <w:color w:val="0076A8"/>
      <w:sz w:val="24"/>
      <w:szCs w:val="24"/>
      <w:lang w:eastAsia="en-US"/>
    </w:rPr>
  </w:style>
  <w:style w:type="paragraph" w:styleId="Geenafstand">
    <w:name w:val="No Spacing"/>
    <w:link w:val="GeenafstandChar"/>
    <w:uiPriority w:val="1"/>
    <w:qFormat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7D21F3"/>
    <w:rPr>
      <w:color w:val="0000FF" w:themeColor="hyperlink"/>
      <w:u w:val="single"/>
    </w:rPr>
  </w:style>
  <w:style w:type="table" w:styleId="Rastertabel7kleurrijk-Accent1">
    <w:name w:val="Grid Table 7 Colorful Accent 1"/>
    <w:basedOn w:val="Standaardtabel"/>
    <w:uiPriority w:val="52"/>
    <w:rsid w:val="007D21F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5donker-Accent1">
    <w:name w:val="Grid Table 5 Dark Accent 1"/>
    <w:basedOn w:val="Standaardtabel"/>
    <w:uiPriority w:val="50"/>
    <w:rsid w:val="007D21F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Titel">
    <w:name w:val="Title"/>
    <w:basedOn w:val="Standaard"/>
    <w:next w:val="Standaard"/>
    <w:link w:val="TitelChar"/>
    <w:uiPriority w:val="10"/>
    <w:rsid w:val="00971A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971A8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rsid w:val="00971A87"/>
    <w:pPr>
      <w:numPr>
        <w:ilvl w:val="1"/>
      </w:numPr>
      <w:spacing w:after="160" w:line="36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71A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at">
    <w:name w:val="Quote"/>
    <w:basedOn w:val="Standaard"/>
    <w:next w:val="Standaard"/>
    <w:link w:val="CitaatChar"/>
    <w:uiPriority w:val="29"/>
    <w:rsid w:val="00971A87"/>
    <w:pPr>
      <w:spacing w:before="160" w:after="160" w:line="360" w:lineRule="auto"/>
      <w:jc w:val="center"/>
    </w:pPr>
    <w:rPr>
      <w:rFonts w:ascii="Arial" w:eastAsia="Times New Roman" w:hAnsi="Arial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971A87"/>
    <w:rPr>
      <w:rFonts w:ascii="Arial" w:hAnsi="Arial"/>
      <w:i/>
      <w:iCs/>
      <w:color w:val="404040" w:themeColor="text1" w:themeTint="BF"/>
      <w:lang w:eastAsia="en-US"/>
    </w:rPr>
  </w:style>
  <w:style w:type="character" w:styleId="Intensievebenadrukking">
    <w:name w:val="Intense Emphasis"/>
    <w:basedOn w:val="Standaardalinea-lettertype"/>
    <w:uiPriority w:val="21"/>
    <w:rsid w:val="00971A87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971A8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360" w:lineRule="auto"/>
      <w:ind w:left="864" w:right="864"/>
      <w:jc w:val="center"/>
    </w:pPr>
    <w:rPr>
      <w:rFonts w:ascii="Arial" w:eastAsia="Times New Roman" w:hAnsi="Arial"/>
      <w:i/>
      <w:iCs/>
      <w:color w:val="365F91" w:themeColor="accent1" w:themeShade="BF"/>
      <w:kern w:val="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71A87"/>
    <w:rPr>
      <w:rFonts w:ascii="Arial" w:hAnsi="Arial"/>
      <w:i/>
      <w:iCs/>
      <w:color w:val="365F91" w:themeColor="accent1" w:themeShade="BF"/>
      <w:lang w:eastAsia="en-US"/>
    </w:rPr>
  </w:style>
  <w:style w:type="character" w:styleId="Intensieveverwijzing">
    <w:name w:val="Intense Reference"/>
    <w:basedOn w:val="Standaardalinea-lettertype"/>
    <w:uiPriority w:val="32"/>
    <w:rsid w:val="00971A87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c601a-c172-4142-980b-33deeaa1e95d">
      <Value>2</Value>
      <Value>1</Value>
    </TaxCatchAll>
    <_dlc_DocId xmlns="558c601a-c172-4142-980b-33deeaa1e95d">RCUS45HN67DU-974321440-302311</_dlc_DocId>
    <_dlc_DocIdUrl xmlns="558c601a-c172-4142-980b-33deeaa1e95d">
      <Url>https://sscons.sharepoint.com/sites/ORG-IC/_layouts/15/DocIdRedir.aspx?ID=RCUS45HN67DU-974321440-302311</Url>
      <Description>RCUS45HN67DU-974321440-302311</Description>
    </_dlc_DocIdUrl>
    <lcf76f155ced4ddcb4097134ff3c332f xmlns="128ee3f7-829e-4555-9a1a-4c53ac6fd304">
      <Terms xmlns="http://schemas.microsoft.com/office/infopath/2007/PartnerControls"/>
    </lcf76f155ced4ddcb4097134ff3c332f>
    <CATSCM xmlns="128ee3f7-829e-4555-9a1a-4c53ac6fd3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61134e7c-f487-4f3e-b234-30d43b5f02e1" ContentTypeId="0x010100A00871B6ADF1FF46A0727E13CD234E7E" PreviousValue="false" LastSyncTimeStamp="2023-08-22T08:45:37.303Z"/>
</file>

<file path=customXml/itemProps1.xml><?xml version="1.0" encoding="utf-8"?>
<ds:datastoreItem xmlns:ds="http://schemas.openxmlformats.org/officeDocument/2006/customXml" ds:itemID="{4F586629-AE00-475E-A377-6C216057BF35}">
  <ds:schemaRefs>
    <ds:schemaRef ds:uri="ba4790f2-98c4-4268-a930-bdc80538f7bb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13f1a102-a4e8-4fad-af4a-280cfd4dbda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8C61C7-761B-4873-87FD-63347F67A9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F8AE4-4555-4B59-9019-8AAF273893A1}"/>
</file>

<file path=customXml/itemProps4.xml><?xml version="1.0" encoding="utf-8"?>
<ds:datastoreItem xmlns:ds="http://schemas.openxmlformats.org/officeDocument/2006/customXml" ds:itemID="{890F6E7D-3812-4D54-B804-D13C9B2A4F5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07F4C3-0574-49D3-836C-BFC887E173F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4525E37-607D-44B3-BBE8-F2912A00C38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Noëlle Schuurman</dc:creator>
  <cp:keywords/>
  <dc:description/>
  <cp:lastModifiedBy>Noëlle Schuurman</cp:lastModifiedBy>
  <cp:revision>2</cp:revision>
  <cp:lastPrinted>2019-01-04T09:57:00Z</cp:lastPrinted>
  <dcterms:created xsi:type="dcterms:W3CDTF">2024-07-29T13:36:00Z</dcterms:created>
  <dcterms:modified xsi:type="dcterms:W3CDTF">2024-07-29T13:36:00Z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2e81a101-97a6-4018-b5f1-d17e7edfbcc7</vt:lpwstr>
  </property>
  <property fmtid="{D5CDD505-2E9C-101B-9397-08002B2CF9AE}" pid="4" name="MediaServiceImageTags">
    <vt:lpwstr/>
  </property>
  <property fmtid="{D5CDD505-2E9C-101B-9397-08002B2CF9AE}" pid="5" name="hc177bb5d1a84cadb04e5c71ff211ad4">
    <vt:lpwstr>Verkeer en vervoer|1067d225-fad3-46b5-babf-1d4fb2eab7e5</vt:lpwstr>
  </property>
  <property fmtid="{D5CDD505-2E9C-101B-9397-08002B2CF9AE}" pid="6" name="g4911d1be07a4422a8ee2ce893e0df3b">
    <vt:lpwstr>WK|57d7adc0-b076-4b57-bbb8-6fbed65b0296</vt:lpwstr>
  </property>
  <property fmtid="{D5CDD505-2E9C-101B-9397-08002B2CF9AE}" pid="7" name="MSIP_Label_1f7c1374-3856-4efe-8a20-c736d592c69d_Enabled">
    <vt:lpwstr>True</vt:lpwstr>
  </property>
  <property fmtid="{D5CDD505-2E9C-101B-9397-08002B2CF9AE}" pid="8" name="MSIP_Label_1f7c1374-3856-4efe-8a20-c736d592c69d_SiteId">
    <vt:lpwstr>198fc6c4-dbc7-4471-82ef-764d9e62caf1</vt:lpwstr>
  </property>
  <property fmtid="{D5CDD505-2E9C-101B-9397-08002B2CF9AE}" pid="9" name="MSIP_Label_1f7c1374-3856-4efe-8a20-c736d592c69d_SetDate">
    <vt:lpwstr>2024-07-04T12:28:10Z</vt:lpwstr>
  </property>
  <property fmtid="{D5CDD505-2E9C-101B-9397-08002B2CF9AE}" pid="10" name="MSIP_Label_1f7c1374-3856-4efe-8a20-c736d592c69d_Name">
    <vt:lpwstr>Intern</vt:lpwstr>
  </property>
  <property fmtid="{D5CDD505-2E9C-101B-9397-08002B2CF9AE}" pid="11" name="MSIP_Label_1f7c1374-3856-4efe-8a20-c736d592c69d_ActionId">
    <vt:lpwstr>16fde9d2-0bd8-4e5b-b361-0e818b52c9bc</vt:lpwstr>
  </property>
  <property fmtid="{D5CDD505-2E9C-101B-9397-08002B2CF9AE}" pid="12" name="MSIP_Label_1f7c1374-3856-4efe-8a20-c736d592c69d_Removed">
    <vt:lpwstr>False</vt:lpwstr>
  </property>
  <property fmtid="{D5CDD505-2E9C-101B-9397-08002B2CF9AE}" pid="13" name="MSIP_Label_1f7c1374-3856-4efe-8a20-c736d592c69d_Extended_MSFT_Method">
    <vt:lpwstr>Standard</vt:lpwstr>
  </property>
  <property fmtid="{D5CDD505-2E9C-101B-9397-08002B2CF9AE}" pid="14" name="Sensitivity">
    <vt:lpwstr>Intern</vt:lpwstr>
  </property>
  <property fmtid="{D5CDD505-2E9C-101B-9397-08002B2CF9AE}" pid="15" name="gdee63a8b651439cb8bd2cdd061035cb">
    <vt:lpwstr/>
  </property>
  <property fmtid="{D5CDD505-2E9C-101B-9397-08002B2CF9AE}" pid="16" name="Verantwoordelijk organisatieonderdeel">
    <vt:lpwstr>2;#WK|57d7adc0-b076-4b57-bbb8-6fbed65b0296</vt:lpwstr>
  </property>
  <property fmtid="{D5CDD505-2E9C-101B-9397-08002B2CF9AE}" pid="17" name="Documenttype">
    <vt:lpwstr/>
  </property>
  <property fmtid="{D5CDD505-2E9C-101B-9397-08002B2CF9AE}" pid="18" name="Documentstatus">
    <vt:lpwstr/>
  </property>
  <property fmtid="{D5CDD505-2E9C-101B-9397-08002B2CF9AE}" pid="19" name="Proces">
    <vt:lpwstr/>
  </property>
  <property fmtid="{D5CDD505-2E9C-101B-9397-08002B2CF9AE}" pid="20" name="Secretariaat">
    <vt:lpwstr/>
  </property>
  <property fmtid="{D5CDD505-2E9C-101B-9397-08002B2CF9AE}" pid="21" name="b7d5404cb2a5404d83710578ba68e687">
    <vt:lpwstr/>
  </property>
  <property fmtid="{D5CDD505-2E9C-101B-9397-08002B2CF9AE}" pid="22" name="i3a97997f2484179be2952c5602acc27">
    <vt:lpwstr/>
  </property>
  <property fmtid="{D5CDD505-2E9C-101B-9397-08002B2CF9AE}" pid="23" name="Hotspot">
    <vt:lpwstr/>
  </property>
  <property fmtid="{D5CDD505-2E9C-101B-9397-08002B2CF9AE}" pid="24" name="lcf76f155ced4ddcb4097134ff3c332f">
    <vt:lpwstr/>
  </property>
  <property fmtid="{D5CDD505-2E9C-101B-9397-08002B2CF9AE}" pid="25" name="Taakveld">
    <vt:lpwstr>1;#Verkeer en vervoer|1067d225-fad3-46b5-babf-1d4fb2eab7e5</vt:lpwstr>
  </property>
</Properties>
</file>